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27951443" name="019eab09-8791-7c4c-8c37-288c0ac424d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3544367" name="019eab09-8791-7c4c-8c37-288c0ac424d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01141119" name="019eab15-b2f5-7aae-a5fb-a1e44c84a8d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1740534" name="019eab15-b2f5-7aae-a5fb-a1e44c84a8d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39156031" name="019eab2d-a0f8-7a10-81b8-7e151a4418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4930478" name="019eab2d-a0f8-7a10-81b8-7e151a44181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/ Wohnzimmer/ Gang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76457266" name="019eab0a-8804-7e02-a19e-07158af74ba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3234890" name="019eab0a-8804-7e02-a19e-07158af74ba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77559274" name="019eab15-0cba-7bd8-8986-d8ee32540c6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7034602" name="019eab15-0cba-7bd8-8986-d8ee32540c6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58673452" name="019eab1f-ac1e-7812-b8d0-c2723b03f5e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3136212" name="019eab1f-ac1e-7812-b8d0-c2723b03f5eb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51297677" name="019eab2e-5f12-7d75-92ba-27cec83dcbd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4808819" name="019eab2e-5f12-7d75-92ba-27cec83dcbd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/ Wohnzimmer/ Gang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89679712" name="019eab0c-8ec2-78c2-9929-6c4eef0f2f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2328698" name="019eab0c-8ec2-78c2-9929-6c4eef0f2f5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31422019" name="019eab16-2f63-7e0a-8041-1e516c1fd83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2753976" name="019eab16-2f63-7e0a-8041-1e516c1fd83a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49416595" name="019eab20-823b-7408-9127-19fd5da3d5c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6501996" name="019eab20-823b-7408-9127-19fd5da3d5c1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46656049" name="019eab2f-6971-71c4-ae6b-f9efcdabc8f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5250307" name="019eab2f-6971-71c4-ae6b-f9efcdabc8fa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69853005" name="019eab14-043b-70cb-8fe4-587b45d5fa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6512814" name="019eab14-043b-70cb-8fe4-587b45d5fa2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63193537" name="019eab30-0290-7bb9-ab4c-fe12445bef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7435669" name="019eab30-0290-7bb9-ab4c-fe12445bef7e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Bleichistrasse 3, 9404 Rorschacherberg</w:t>
          </w:r>
        </w:p>
        <w:p>
          <w:pPr>
            <w:spacing w:before="0" w:after="0"/>
          </w:pPr>
          <w:r>
            <w:t>972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footer.xml" Type="http://schemas.openxmlformats.org/officeDocument/2006/relationships/footer" Id="rId17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